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Eingang,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3678254" name="019e92ac-f815-7d41-b943-dc03cf9658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7750771" name="019e92ac-f815-7d41-b943-dc03cf9658f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0745918" name="019e92b3-dbac-7877-b399-501a7e63c7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6485608" name="019e92b3-dbac-7877-b399-501a7e63c7c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83693793" name="019e92b4-deeb-7cd5-aeb7-01f65c27e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241817" name="019e92b4-deeb-7cd5-aeb7-01f65c27e0e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0948407" name="019e9310-16e9-7954-b801-1582608e98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8040360" name="019e9310-16e9-7954-b801-1582608e982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Eingang,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2721972" name="019e92ad-c8e7-7113-a654-7822d65f4c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250756" name="019e92ad-c8e7-7113-a654-7822d65f4cc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3779759" name="019e92b5-8079-724a-97d3-760fb545d0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612358" name="019e92b5-8079-724a-97d3-760fb545d06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1172999" name="019e92af-557f-795c-b0a4-01f94570a0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439486" name="019e92af-557f-795c-b0a4-01f94570a07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0516052" name="019e92b2-9d9d-76fc-9037-d2f59f27ba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5507287" name="019e92b2-9d9d-76fc-9037-d2f59f27bab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Stockwerk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7990679" name="019e92a7-0d45-7533-8083-9bf9b43401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746431" name="019e92a7-0d45-7533-8083-9bf9b43401e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Eingang, Zimmer, 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9329941" name="019e92ac-00e4-7f0b-a2a3-ebedf1db13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020328" name="019e92ac-00e4-7f0b-a2a3-ebedf1db139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6285223" name="019e92b0-86ec-74c8-bb09-52151c5676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42035" name="019e92b0-86ec-74c8-bb09-52151c56763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Stockwerk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0821589" name="019e92b7-b63d-705e-a0ee-54f61796a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083451" name="019e92b7-b63d-705e-a0ee-54f61796a1d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Eingang,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4427979" name="019e92ab-15fa-73d3-a654-2bba3df0c8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533273" name="019e92ab-15fa-73d3-a654-2bba3df0c85b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147275" name="019e92b0-fda8-787b-99a4-6560584794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711438" name="019e92b0-fda8-787b-99a4-6560584794f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beide Badezimmer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Boden, Wand, Decke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2186580" name="019e92a8-5d0e-7b87-8abd-d65c0ac0ee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712359" name="019e92a8-5d0e-7b87-8abd-d65c0ac0ee0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Waschbecken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9967864" name="019e92b1-6edd-7734-9dde-cda131549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0722326" name="019e92b1-6edd-7734-9dde-cda131549b4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62466003" name="019e930e-c4fd-722a-a972-e02fae0732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087371" name="019e930e-c4fd-722a-a972-e02fae0732eb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7155910" name="019e9320-1416-769a-8c3e-36e672cda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4295051" name="019e9320-1416-769a-8c3e-36e672cda32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Chrminée</w:t>
            </w:r>
          </w:p>
        </w:tc>
        <w:tc>
          <w:p>
            <w:pPr>
              <w:spacing w:before="0" w:after="0" w:line="240" w:lineRule="auto"/>
            </w:pPr>
            <w:r>
              <w:t>LAP/ Faserzement/ 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6182860" name="019e930f-9d85-738a-817d-e2043a7601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735533" name="019e930f-9d85-738a-817d-e2043a76014c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